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89" w:rsidRDefault="00306DCD">
      <w:pPr>
        <w:jc w:val="center"/>
      </w:pPr>
      <w:r>
        <w:rPr>
          <w:b/>
          <w:sz w:val="30"/>
        </w:rPr>
        <w:t>ADITI MAHAVIDYALAYA</w:t>
      </w:r>
    </w:p>
    <w:p w:rsidR="002E4A89" w:rsidRDefault="00306DCD">
      <w:pPr>
        <w:jc w:val="center"/>
      </w:pPr>
      <w:r>
        <w:rPr>
          <w:b/>
          <w:sz w:val="26"/>
        </w:rPr>
        <w:t>B.A. PROGRAMME TIME-TABLE 2026–2027</w:t>
      </w:r>
    </w:p>
    <w:p w:rsidR="002E4A89" w:rsidRDefault="00306DCD">
      <w:pPr>
        <w:jc w:val="center"/>
      </w:pPr>
      <w:r>
        <w:rPr>
          <w:b/>
          <w:sz w:val="32"/>
        </w:rPr>
        <w:t>ROOM NO.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8"/>
        <w:gridCol w:w="1498"/>
        <w:gridCol w:w="1498"/>
        <w:gridCol w:w="1498"/>
        <w:gridCol w:w="1498"/>
        <w:gridCol w:w="1498"/>
        <w:gridCol w:w="1498"/>
        <w:gridCol w:w="1498"/>
        <w:gridCol w:w="1498"/>
        <w:gridCol w:w="1498"/>
      </w:tblGrid>
      <w:tr w:rsidR="001A5199" w:rsidTr="00FD1346">
        <w:trPr>
          <w:jc w:val="center"/>
        </w:trPr>
        <w:tc>
          <w:tcPr>
            <w:tcW w:w="1498" w:type="dxa"/>
          </w:tcPr>
          <w:p w:rsidR="001A5199" w:rsidRDefault="001A5199">
            <w:pPr>
              <w:spacing w:before="20" w:after="20"/>
              <w:jc w:val="center"/>
            </w:pPr>
            <w:bookmarkStart w:id="0" w:name="_GoBack" w:colFirst="1" w:colLast="1"/>
            <w:r>
              <w:rPr>
                <w:b/>
                <w:sz w:val="16"/>
              </w:rPr>
              <w:t>DAY / TIME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IX</w:t>
            </w:r>
          </w:p>
        </w:tc>
      </w:tr>
      <w:bookmarkEnd w:id="0"/>
      <w:tr w:rsidR="001A5199" w:rsidTr="00FD1346">
        <w:trPr>
          <w:jc w:val="center"/>
        </w:trPr>
        <w:tc>
          <w:tcPr>
            <w:tcW w:w="1498" w:type="dxa"/>
          </w:tcPr>
          <w:p w:rsidR="001A5199" w:rsidRDefault="001A5199">
            <w:pPr>
              <w:spacing w:before="20" w:after="20"/>
              <w:jc w:val="center"/>
              <w:rPr>
                <w:b/>
                <w:sz w:val="16"/>
              </w:rPr>
            </w:pP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8:00-9:00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9:00-10:00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10:00-11:00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11:00-12:00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12:00-1:00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1:00-2:00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2:00-3:00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3:00-4:00</w:t>
            </w:r>
          </w:p>
        </w:tc>
        <w:tc>
          <w:tcPr>
            <w:tcW w:w="1498" w:type="dxa"/>
            <w:vAlign w:val="center"/>
          </w:tcPr>
          <w:p w:rsidR="001A5199" w:rsidRDefault="001A5199" w:rsidP="008104AD">
            <w:pPr>
              <w:jc w:val="center"/>
            </w:pPr>
            <w:r>
              <w:rPr>
                <w:b/>
                <w:bCs/>
              </w:rPr>
              <w:t>4:00-5:00</w:t>
            </w:r>
          </w:p>
        </w:tc>
      </w:tr>
      <w:tr w:rsidR="001A5199">
        <w:trPr>
          <w:jc w:val="center"/>
        </w:trPr>
        <w:tc>
          <w:tcPr>
            <w:tcW w:w="1498" w:type="dxa"/>
          </w:tcPr>
          <w:p w:rsidR="001A5199" w:rsidRDefault="001A5199">
            <w:pPr>
              <w:spacing w:before="20" w:after="20"/>
              <w:jc w:val="center"/>
            </w:pPr>
            <w:r>
              <w:t>MONDAY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ECO-5-PS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CF32AA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ECO-5-PS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761752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ENG-5-NK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ENG-5-NK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E46267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ENG-5-NK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514296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WP-5-MP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9F5538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WP-5-MP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9F6988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HINDI B1-5-SK</w:t>
            </w:r>
          </w:p>
        </w:tc>
      </w:tr>
      <w:tr w:rsidR="001A5199">
        <w:trPr>
          <w:jc w:val="center"/>
        </w:trPr>
        <w:tc>
          <w:tcPr>
            <w:tcW w:w="1498" w:type="dxa"/>
          </w:tcPr>
          <w:p w:rsidR="001A5199" w:rsidRDefault="001A5199">
            <w:pPr>
              <w:spacing w:before="20" w:after="20"/>
              <w:jc w:val="center"/>
            </w:pPr>
            <w:r>
              <w:t>TUESDAY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232328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POL SC T-5-SP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ECO-5-M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A326A5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ECO-5-M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2C0831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ENG-5-NK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1A2E90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HINDI-5-RS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712759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HINDI-5-RS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 w:rsidP="00260E2E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HNDB1-5-S</w:t>
            </w:r>
          </w:p>
        </w:tc>
      </w:tr>
      <w:tr w:rsidR="001A5199">
        <w:trPr>
          <w:jc w:val="center"/>
        </w:trPr>
        <w:tc>
          <w:tcPr>
            <w:tcW w:w="1498" w:type="dxa"/>
          </w:tcPr>
          <w:p w:rsidR="001A5199" w:rsidRDefault="001A5199">
            <w:pPr>
              <w:spacing w:before="20" w:after="20"/>
              <w:jc w:val="center"/>
            </w:pPr>
            <w:r>
              <w:t>WEDNESDAY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 w:rsidP="005A55EC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HINDI-5-MR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1A39BD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ENG-5-NK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F700F1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ENG-5-NK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821605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ENG-5-NK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 w:rsidP="00297D53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SOCIO-5-AC</w:t>
            </w:r>
          </w:p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</w:tr>
      <w:tr w:rsidR="001A5199">
        <w:trPr>
          <w:jc w:val="center"/>
        </w:trPr>
        <w:tc>
          <w:tcPr>
            <w:tcW w:w="1498" w:type="dxa"/>
          </w:tcPr>
          <w:p w:rsidR="001A5199" w:rsidRDefault="001A5199">
            <w:pPr>
              <w:spacing w:before="20" w:after="20"/>
              <w:jc w:val="center"/>
            </w:pPr>
            <w:r>
              <w:t>THURSDAY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HINDI -5-MR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302615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HINDI-5-MR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4B7CEF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 w:rsidP="0062352C">
            <w:pPr>
              <w:spacing w:before="20" w:after="20"/>
              <w:jc w:val="center"/>
            </w:pPr>
            <w:r w:rsidRPr="007776FC">
              <w:rPr>
                <w:b/>
              </w:rPr>
              <w:t>ECO-5-M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0C3B44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HIS-5-NS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274B08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GEO-5-SB</w:t>
            </w:r>
          </w:p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 w:rsidP="00886F9D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POL.SCI-5-SP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557836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POL.SCI-5-AS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</w:tr>
      <w:tr w:rsidR="001A5199">
        <w:trPr>
          <w:jc w:val="center"/>
        </w:trPr>
        <w:tc>
          <w:tcPr>
            <w:tcW w:w="1498" w:type="dxa"/>
          </w:tcPr>
          <w:p w:rsidR="001A5199" w:rsidRDefault="001A5199">
            <w:pPr>
              <w:spacing w:before="20" w:after="20"/>
              <w:jc w:val="center"/>
            </w:pPr>
            <w:r>
              <w:t>FRIDAY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7F1454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SOCIO-5-NV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B47733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VII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POL.SCI-5-JB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 w:rsidP="00664581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SOCIO-5-SY/LB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0134C6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V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SOCIO-5-SY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</w:tr>
      <w:tr w:rsidR="001A5199">
        <w:trPr>
          <w:jc w:val="center"/>
        </w:trPr>
        <w:tc>
          <w:tcPr>
            <w:tcW w:w="1498" w:type="dxa"/>
          </w:tcPr>
          <w:p w:rsidR="001A5199" w:rsidRDefault="001A5199">
            <w:pPr>
              <w:spacing w:before="20" w:after="20"/>
              <w:jc w:val="center"/>
            </w:pPr>
            <w:r>
              <w:t>SATURDAY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 w:rsidP="000504DD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MATHS-5-RM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564003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MATHS-5-RM</w:t>
            </w:r>
          </w:p>
        </w:tc>
        <w:tc>
          <w:tcPr>
            <w:tcW w:w="1498" w:type="dxa"/>
            <w:vAlign w:val="center"/>
          </w:tcPr>
          <w:p w:rsidR="001A5199" w:rsidRPr="007776FC" w:rsidRDefault="001A5199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A5199" w:rsidRPr="007776FC" w:rsidRDefault="001A5199" w:rsidP="001C3E0A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SANS-5- SS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4F0755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SANS-5-RS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C76D0E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RL-5-SK</w:t>
            </w:r>
          </w:p>
        </w:tc>
        <w:tc>
          <w:tcPr>
            <w:tcW w:w="1498" w:type="dxa"/>
            <w:vAlign w:val="center"/>
          </w:tcPr>
          <w:p w:rsidR="001A5199" w:rsidRPr="007776FC" w:rsidRDefault="001A5199" w:rsidP="00070633">
            <w:pPr>
              <w:spacing w:before="20" w:after="20"/>
              <w:jc w:val="center"/>
              <w:rPr>
                <w:b/>
              </w:rPr>
            </w:pPr>
            <w:r w:rsidRPr="007776FC">
              <w:rPr>
                <w:b/>
              </w:rPr>
              <w:t xml:space="preserve">BA (P) I </w:t>
            </w:r>
            <w:proofErr w:type="spellStart"/>
            <w:r w:rsidRPr="007776FC">
              <w:rPr>
                <w:b/>
              </w:rPr>
              <w:t>Sem</w:t>
            </w:r>
            <w:proofErr w:type="spellEnd"/>
          </w:p>
          <w:p w:rsidR="001A5199" w:rsidRPr="007776FC" w:rsidRDefault="001A5199">
            <w:pPr>
              <w:spacing w:before="20" w:after="20"/>
              <w:jc w:val="center"/>
            </w:pPr>
            <w:r w:rsidRPr="007776FC">
              <w:rPr>
                <w:b/>
              </w:rPr>
              <w:t>RL-5-SK</w:t>
            </w:r>
          </w:p>
        </w:tc>
      </w:tr>
    </w:tbl>
    <w:p w:rsidR="00306DCD" w:rsidRDefault="00306DCD"/>
    <w:sectPr w:rsidR="00306DCD" w:rsidSect="00034616">
      <w:pgSz w:w="15840" w:h="12240" w:orient="landscape"/>
      <w:pgMar w:top="504" w:right="432" w:bottom="504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2713"/>
    <w:rsid w:val="000134C6"/>
    <w:rsid w:val="00034616"/>
    <w:rsid w:val="000504DD"/>
    <w:rsid w:val="0006063C"/>
    <w:rsid w:val="00070633"/>
    <w:rsid w:val="000901F9"/>
    <w:rsid w:val="000C3B44"/>
    <w:rsid w:val="0015074B"/>
    <w:rsid w:val="001A2E90"/>
    <w:rsid w:val="001A39BD"/>
    <w:rsid w:val="001A5199"/>
    <w:rsid w:val="001C3E0A"/>
    <w:rsid w:val="00232328"/>
    <w:rsid w:val="00260E2E"/>
    <w:rsid w:val="00274B08"/>
    <w:rsid w:val="0029639D"/>
    <w:rsid w:val="00297D53"/>
    <w:rsid w:val="002C0831"/>
    <w:rsid w:val="002E4A89"/>
    <w:rsid w:val="00302615"/>
    <w:rsid w:val="00306DCD"/>
    <w:rsid w:val="00326F90"/>
    <w:rsid w:val="004B7CEF"/>
    <w:rsid w:val="004D6C81"/>
    <w:rsid w:val="004F0755"/>
    <w:rsid w:val="00514296"/>
    <w:rsid w:val="00557836"/>
    <w:rsid w:val="00564003"/>
    <w:rsid w:val="005A55EC"/>
    <w:rsid w:val="0062352C"/>
    <w:rsid w:val="00664581"/>
    <w:rsid w:val="00712759"/>
    <w:rsid w:val="00761752"/>
    <w:rsid w:val="007776FC"/>
    <w:rsid w:val="007F1454"/>
    <w:rsid w:val="00821605"/>
    <w:rsid w:val="00886F9D"/>
    <w:rsid w:val="009072F2"/>
    <w:rsid w:val="009B687E"/>
    <w:rsid w:val="009F5538"/>
    <w:rsid w:val="009F6988"/>
    <w:rsid w:val="00A326A5"/>
    <w:rsid w:val="00AA1D8D"/>
    <w:rsid w:val="00B47730"/>
    <w:rsid w:val="00B47733"/>
    <w:rsid w:val="00C76D0E"/>
    <w:rsid w:val="00CB0664"/>
    <w:rsid w:val="00CF32AA"/>
    <w:rsid w:val="00E46267"/>
    <w:rsid w:val="00EB06FC"/>
    <w:rsid w:val="00F700F1"/>
    <w:rsid w:val="00FA7A2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0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FF52911-1CA3-4C1B-A203-7BC5B8A6B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Nandini Kumar</cp:lastModifiedBy>
  <cp:revision>44</cp:revision>
  <dcterms:created xsi:type="dcterms:W3CDTF">2013-12-23T23:15:00Z</dcterms:created>
  <dcterms:modified xsi:type="dcterms:W3CDTF">2026-09-06T17:20:00Z</dcterms:modified>
  <cp:category/>
</cp:coreProperties>
</file>